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Räucherofen / Kamin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90307711" name="9eb318a0-6921-11f0-bae7-b13b9a8348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5873320" name="9eb318a0-6921-11f0-bae7-b13b9a8348c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1681519" name="73b3c090-6922-11f0-9966-c754b07b99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7967999" name="73b3c090-6922-11f0-9966-c754b07b997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83673578" name="84857a30-6922-11f0-8964-e74c4b4fa4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2986233" name="84857a30-6922-11f0-8964-e74c4b4fa46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14653207" name="9847eb20-6922-11f0-855d-0dd436c066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7876229" name="9847eb20-6922-11f0-855d-0dd436c0669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18471822" name="a7e3bcd0-6922-11f0-a68a-cfc63f8830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4536799" name="a7e3bcd0-6922-11f0-a68a-cfc63f8830e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92783864" name="b8bbb800-6922-11f0-af90-fb66583c2e9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9308684" name="b8bbb800-6922-11f0-af90-fb66583c2e9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Treppenhaus / Gang </w:t>
            </w:r>
          </w:p>
          <w:p>
            <w:pPr>
              <w:spacing w:before="0" w:after="0" w:line="240" w:lineRule="auto"/>
            </w:pPr>
            <w:r>
              <w:t>OG-UG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71575751" name="29141840-6923-11f0-af2a-39209a04576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751194" name="29141840-6923-11f0-af2a-39209a04576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Treppenhaus / Gang </w:t>
            </w:r>
          </w:p>
          <w:p>
            <w:pPr>
              <w:spacing w:before="0" w:after="0" w:line="240" w:lineRule="auto"/>
            </w:pPr>
            <w:r>
              <w:t>OG-UG </w:t>
            </w:r>
          </w:p>
          <w:p>
            <w:pPr>
              <w:spacing w:before="0" w:after="0" w:line="240" w:lineRule="auto"/>
            </w:pPr>
            <w:r>
              <w:t>Treppe </w:t>
            </w:r>
          </w:p>
        </w:tc>
        <w:tc>
          <w:p>
            <w:pPr>
              <w:spacing w:before="0" w:after="0" w:line="240" w:lineRule="auto"/>
            </w:pPr>
            <w:r>
              <w:t>Treppe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21494567" name="457e43c0-6923-11f0-9faf-4b62005e70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3281171" name="457e43c0-6923-11f0-9faf-4b62005e709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51573393" name="872de870-6923-11f0-b904-4f9b604c7da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8350992" name="872de870-6923-11f0-b904-4f9b604c7dab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75476712" name="99a54650-6924-11f0-be33-bb24899f60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2128048" name="99a54650-6924-11f0-be33-bb24899f60c1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50899252" name="b41e0210-6924-11f0-ad53-2763a1c1a3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850839" name="b41e0210-6924-11f0-ad53-2763a1c1a39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79285557" name="ca0d1700-6924-11f0-8e2d-a55af6b46c8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3709677" name="ca0d1700-6924-11f0-8e2d-a55af6b46c89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Karlshusen 275, 9313 Muolen</w:t>
          </w:r>
        </w:p>
        <w:p>
          <w:pPr>
            <w:spacing w:before="0" w:after="0"/>
          </w:pPr>
          <w:r>
            <w:t>413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